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表5: 进一步分析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3009"/>
        <w:gridCol w:w="3009"/>
        <w:gridCol w:w="3009"/>
      </w:tblGrid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</w:tr>
      <w:tr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审计查出主要问题金额</w:t>
            </w: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每单位审计查出主要问题金额</w:t>
            </w:r>
          </w:p>
        </w:tc>
      </w:tr>
      <w:tr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-4.0645**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-0.0015*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(1.6213)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(0.0008)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0.3644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0.0000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(0.6022)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(0.0003)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8.9181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-0.0051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(13.8172)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(0.0109)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-44.2778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-0.0056</w:t>
            </w:r>
          </w:p>
        </w:tc>
      </w:tr>
      <w:tr>
        <w:tc>
          <w:tcPr>
            <w:tcW w:w="3009" w:type="dxa"/>
          </w:tcPr>
          <w:p>
            <w:pPr>
              <w:spacing w:after="0"/>
            </w:pP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(91.5632)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(0.0420)</w:t>
            </w:r>
          </w:p>
        </w:tc>
      </w:tr>
      <w:tr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-2.9112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0.0027</w:t>
            </w:r>
          </w:p>
        </w:tc>
      </w:tr>
      <w:tr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(8.0646)</w:t>
            </w:r>
          </w:p>
        </w:tc>
        <w:tc>
          <w:tcPr>
            <w:tcW w:w="300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(0.0063)</w:t>
            </w:r>
          </w:p>
        </w:tc>
      </w:tr>
      <w:tr>
        <w:tc>
          <w:tcPr>
            <w:tcW w:w="300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300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300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390</w:t>
            </w:r>
          </w:p>
        </w:tc>
        <w:tc>
          <w:tcPr>
            <w:tcW w:w="300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390</w:t>
            </w:r>
          </w:p>
        </w:tc>
      </w:tr>
      <w:tr>
        <w:tc>
          <w:tcPr>
            <w:tcW w:w="300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0.2395</w:t>
            </w:r>
          </w:p>
        </w:tc>
        <w:tc>
          <w:tcPr>
            <w:tcW w:w="3009" w:type="dxa"/>
          </w:tcPr>
          <w:p>
            <w:pPr>
              <w:spacing w:after="0"/>
              <w:jc w:val="center"/>
            </w:pPr>
            <w:r>
              <w:t xml:space="preserve">0.1638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