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表I1: 控制2008年金融危机冲击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-0.0878***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-0.1023***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0.0585***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-0.0999**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-0.1531***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0.0705***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(0.0331)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(0.0256)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(0.0223)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(0.0388)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(0.0308)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(0.0217)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jrwj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-0.0038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0.0081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-0.0008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(0.0107)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(0.0079)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(0.0084)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-0.0070**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-0.0055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0.0018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-0.0080**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-0.0084**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0.0021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(0.0023)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-0.0991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-0.3991***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-0.0519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-0.0933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-0.3423**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-0.0589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(0.1239)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(0.1505)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(0.1022)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(0.1197)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(0.1484)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(0.1101)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0.1118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0.0438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0.0144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0.0441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-0.0519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0.0782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(1.3146)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(1.6491)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(1.1379)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(1.2511)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(1.3587)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(1.0611)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0.3085***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0.6107***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0.1738***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0.3102***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0.5932***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0.1739***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(0.0763)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(0.0964)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(0.0554)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(0.0735)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(0.0875)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(0.0580)</w:t>
            </w:r>
          </w:p>
        </w:tc>
      </w:tr>
      <w:tr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390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390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390</w:t>
            </w:r>
          </w:p>
        </w:tc>
      </w:tr>
      <w:tr>
        <w:tc>
          <w:tcPr>
            <w:tcW w:w="1289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0.8269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0.8710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0.8229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0.8369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0.8793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0.8295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