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表I2：控制财政收支领域改革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(7)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(8)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(9)</w:t>
            </w:r>
          </w:p>
        </w:tc>
      </w:tr>
      <w:tr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-0.1104***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-0.1352***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0.0739***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-0.0869**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-0.0956***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0.0458**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-0.0833**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-0.1107***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0.0583***</w:t>
            </w: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(0.0348)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(0.0293)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(0.0209)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(0.0351)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(0.0293)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(0.0189)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(0.0326)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(0.0253)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(0.0184)</w:t>
            </w: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reform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-0.0197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-0.0176*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0.0106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(0.0126)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(0.0096)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(0.0107)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-0.0066*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-0.0056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0.0017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-0.0067*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-0.0066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0.0025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-0.0068*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-0.0059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0.0018</w:t>
            </w: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-0.1077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-0.3918***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-0.0510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-0.1034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-0.3917**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-0.0502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-0.1040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-0.3884**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-0.0533</w:t>
            </w: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(0.1278)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(0.1486)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(0.0982)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(0.1247)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(0.1550)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(0.1009)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(0.1225)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(0.1555)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(0.1022)</w:t>
            </w: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-0.0237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-0.0170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0.0720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0.0644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0.2140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-0.1011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0.0945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0.0914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-0.0004</w:t>
            </w: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(1.2175)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(1.5214)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(1.0290)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(1.4083)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(1.6536)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(1.1713)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(1.2767)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(1.6193)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(1.0784)</w:t>
            </w: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zfdh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-0.0037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0.0173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-0.0151*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(0.0181)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(0.0150)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(0.0078)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zfzh</w:t>
            </w: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0.0023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0.0048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-0.0093**</w:t>
            </w:r>
          </w:p>
        </w:tc>
      </w:tr>
      <w:tr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</w:pP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(0.0087)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(0.0089)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(0.0041)</w:t>
            </w:r>
          </w:p>
        </w:tc>
      </w:tr>
      <w:tr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0.3171***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0.6100***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0.1713***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0.3118***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0.6024***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0.1765***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0.3111***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0.6045***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0.1751***</w:t>
            </w:r>
          </w:p>
        </w:tc>
      </w:tr>
      <w:tr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(0.0772)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(0.0936)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(0.0530)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(0.0767)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(0.0977)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(0.0554)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(0.0750)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(0.0982)</w:t>
            </w:r>
          </w:p>
        </w:tc>
        <w:tc>
          <w:tcPr>
            <w:tcW w:w="1395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(0.0549)</w:t>
            </w:r>
          </w:p>
        </w:tc>
      </w:tr>
      <w:tr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395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395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395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0.8291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0.8719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0.8249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0.8268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0.8718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0.8267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0.8268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0.8706</w:t>
            </w:r>
          </w:p>
        </w:tc>
        <w:tc>
          <w:tcPr>
            <w:tcW w:w="1395" w:type="dxa"/>
          </w:tcPr>
          <w:p>
            <w:pPr>
              <w:spacing w:after="0"/>
              <w:jc w:val="center"/>
            </w:pPr>
            <w:r>
              <w:t xml:space="preserve">0.8235</w:t>
            </w:r>
          </w:p>
        </w:tc>
      </w:tr>
    </w:tbl>
    <w:p>
      <w:r>
        <w:t/>
      </w:r>
    </w:p>
    <w:sectPr>
      <w:pgSz w:w="16839" w:h="11907" w:orient="landscape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