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表II1  更换核心解释变量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2256"/>
        <w:gridCol w:w="2256"/>
        <w:gridCol w:w="2256"/>
        <w:gridCol w:w="2256"/>
      </w:tblGrid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did1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-0.0790**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-0.1109***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0.0594***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(0.0348)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(0.0280)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(0.0189)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-0.0065*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-0.0056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0.0017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(0.0042)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-0.1061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-0.3922**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-0.0510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(0.1245)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(0.1545)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(0.1013)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0.1349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0.1110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-0.0028</w:t>
            </w:r>
          </w:p>
        </w:tc>
      </w:tr>
      <w:tr>
        <w:tc>
          <w:tcPr>
            <w:tcW w:w="2256" w:type="dxa"/>
          </w:tcPr>
          <w:p>
            <w:pPr>
              <w:spacing w:after="0"/>
            </w:pP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(1.3114)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(1.6542)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(1.1002)</w:t>
            </w:r>
          </w:p>
        </w:tc>
      </w:tr>
      <w:tr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0.3099***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0.6050***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0.1743***</w:t>
            </w:r>
          </w:p>
        </w:tc>
      </w:tr>
      <w:tr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(0.0758)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(0.0978)</w:t>
            </w:r>
          </w:p>
        </w:tc>
        <w:tc>
          <w:tcPr>
            <w:tcW w:w="2256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(0.0548)</w:t>
            </w:r>
          </w:p>
        </w:tc>
      </w:tr>
      <w:tr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2256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2256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2256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0.8261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0.8703</w:t>
            </w:r>
          </w:p>
        </w:tc>
        <w:tc>
          <w:tcPr>
            <w:tcW w:w="2256" w:type="dxa"/>
          </w:tcPr>
          <w:p>
            <w:pPr>
              <w:spacing w:after="0"/>
              <w:jc w:val="center"/>
            </w:pPr>
            <w:r>
              <w:t xml:space="preserve">0.8227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